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1421887" name="b50cb5a0-2409-11f0-aa39-53ca9ac11a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407082" name="b50cb5a0-2409-11f0-aa39-53ca9ac11ab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4008538" name="5ba64970-240b-11f0-80f7-3120e77751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634672" name="5ba64970-240b-11f0-80f7-3120e777514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2968715" name="4596f7c0-240a-11f0-a4fe-c1a768db9c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414553" name="4596f7c0-240a-11f0-a4fe-c1a768db9c9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9021934" name="7fac3dc0-240b-11f0-91a6-ef662a4038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192362" name="7fac3dc0-240b-11f0-91a6-ef662a4038b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/ Dusche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5751698" name="a9d3b6f0-240b-11f0-b898-ed084f91b7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889902" name="a9d3b6f0-240b-11f0-b898-ed084f91b70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5983363" name="bf14ffb0-240b-11f0-af99-c1ba4f16a0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648322" name="bf14ffb0-240b-11f0-af99-c1ba4f16a03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2339817" name="1c01cc20-240d-11f0-84d6-ef2313d65c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060347" name="1c01cc20-240d-11f0-84d6-ef2313d65ca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499218" name="2fa913f0-240d-11f0-ab43-ad36c80188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449942" name="2fa913f0-240d-11f0-ab43-ad36c80188f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4857750" name="4307ba00-240d-11f0-9872-5d970ae0c8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478891" name="4307ba00-240d-11f0-9872-5d970ae0c8c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0022210" name="525eec20-240e-11f0-85e3-3549af4ddf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18724" name="525eec20-240e-11f0-85e3-3549af4ddf7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1662743" name="9a9fee80-240e-11f0-830e-2732af740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05490" name="9a9fee80-240e-11f0-830e-2732af7405b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1566289" name="aded7d90-240e-11f0-86e0-559e171a95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243745" name="aded7d90-240e-11f0-86e0-559e171a958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8523931" name="c08db5a0-240e-11f0-a743-09ac0bb4fd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845717" name="c08db5a0-240e-11f0-a743-09ac0bb4fdb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0648205" name="181edab0-240f-11f0-bb5e-0f7e51fa79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586899" name="181edab0-240f-11f0-bb5e-0f7e51fa793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2974932" name="2a770d40-240f-11f0-8d25-db41ecc86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360595" name="2a770d40-240f-11f0-8d25-db41ecc8681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2415996" name="d2f3ae60-240f-11f0-b3a9-37ea6e2ad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507852" name="d2f3ae60-240f-11f0-b3a9-37ea6e2adbf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3537252" name="d401cd90-2410-11f0-b79e-851318a7e4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089263" name="d401cd90-2410-11f0-b79e-851318a7e47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7072795" name="e960b070-2410-11f0-bdbe-151cf5b74b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862883" name="e960b070-2410-11f0-bdbe-151cf5b74bd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8366324" name="fee3bd20-2410-11f0-8f2f-c505e123d7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950683" name="fee3bd20-2410-11f0-8f2f-c505e123d71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/ Vorraum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6714308" name="b8b24ef0-2412-11f0-9e3a-e93299e4ec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584081" name="b8b24ef0-2412-11f0-9e3a-e93299e4ecd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123300" name="d08bcec0-2412-11f0-ac73-ddda8c46c0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831426" name="d08bcec0-2412-11f0-ac73-ddda8c46c06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1877288" name="e6bea370-2412-11f0-87eb-8b6cb1bda7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241476" name="e6bea370-2412-11f0-87eb-8b6cb1bda71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0734108" name="fde57510-2412-11f0-9932-d1cdd05d75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491186" name="fde57510-2412-11f0-9932-d1cdd05d757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7065724" name="570aceb0-2413-11f0-9173-b175f0769d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315299" name="570aceb0-2413-11f0-9173-b175f0769db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0839425" name="15826ba0-2414-11f0-abbe-6715b785a9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51909" name="15826ba0-2414-11f0-abbe-6715b785a99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9134513" name="2e083100-2414-11f0-a66a-473c8bb331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650079" name="2e083100-2414-11f0-a66a-473c8bb3318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3802244" name="07d1aba0-2415-11f0-ad36-3f70870cf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7179" name="07d1aba0-2415-11f0-ad36-3f70870cf9b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Schürrain 95, 5637 Geltwil</w:t>
          </w:r>
        </w:p>
        <w:p>
          <w:pPr>
            <w:spacing w:before="0" w:after="0"/>
          </w:pPr>
          <w:r>
            <w:t>255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